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8796779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a8d2e90-56c6-4227-b989-cf591d15a380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e2678aaf-ecf3-4703-966c-c57be95f5541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Новошешминского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"Сл. Волчинская ООШ 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Агафонова Елена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58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58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2516432)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«Технология»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508ac55b-44c9-400c-838c-9af63dfa3fb2" w:id="3"/>
      <w:r>
        <w:rPr>
          <w:rFonts w:ascii="Times New Roman" w:hAnsi="Times New Roman"/>
          <w:b/>
          <w:i w:val="false"/>
          <w:color w:val="000000"/>
          <w:sz w:val="28"/>
        </w:rPr>
        <w:t>с.Слобода Волчья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20e1ab1-8771-4456-8e22-9864249693d4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</w:p>
    <w:p>
      <w:pPr>
        <w:spacing w:before="0" w:after="0"/>
        <w:ind w:left="120"/>
        <w:jc w:val="left"/>
      </w:pPr>
    </w:p>
    <w:bookmarkStart w:name="block-18796779" w:id="5"/>
    <w:p>
      <w:pPr>
        <w:sectPr>
          <w:pgSz w:w="11906" w:h="16383" w:orient="portrait"/>
        </w:sectPr>
      </w:pPr>
    </w:p>
    <w:bookmarkEnd w:id="5"/>
    <w:bookmarkEnd w:id="0"/>
    <w:bookmarkStart w:name="block-18796781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программе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технологии направлена на решение системы задач: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Технологии, профессии и производства.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spacing w:before="0" w:after="0" w:line="264"/>
        <w:ind w:firstLine="600"/>
        <w:jc w:val="both"/>
      </w:pPr>
      <w:bookmarkStart w:name="6028649a-e0ac-451e-8172-b3f83139ddea" w:id="7"/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</w:p>
    <w:p>
      <w:pPr>
        <w:spacing w:before="0" w:after="0" w:line="264"/>
        <w:ind w:left="120"/>
        <w:jc w:val="both"/>
      </w:pPr>
    </w:p>
    <w:bookmarkStart w:name="block-18796781" w:id="8"/>
    <w:p>
      <w:pPr>
        <w:sectPr>
          <w:pgSz w:w="11906" w:h="16383" w:orient="portrait"/>
        </w:sectPr>
      </w:pPr>
    </w:p>
    <w:bookmarkEnd w:id="8"/>
    <w:bookmarkEnd w:id="6"/>
    <w:bookmarkStart w:name="block-18796780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Природное и техническое окружение человека.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праздники народов России, ремёсла, обычаи.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отделочных материалов.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Информация. Виды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использовать предложенную инструкцию (устную, графическую);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удерживать в процессе деятельности предложенную учебную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действия контроля и оценки по предложенным критериям.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Поиск информации. Интернет как источник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порядок действий при решении учебной (практической)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решение простых задач в умственной и материализованной форме.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предлагаемый план действий, действовать по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доработки конструкций с учётом предложенных условий;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воспроизводить простой чертёж (эскиз) развёртки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нарушенную последовательность выполнения изделия.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предметы рукотворного мира, оценивать их достоинства;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роли лидера, подчинённого, соблюдать равноправие и дружелюбие;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опасностями (пожарные, космонавты, химики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Комбинированное использование разных материалов.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конструкции предложенных образцов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простые задачи на преобразование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рисунки из ресурса компьютера в оформлении изделий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>
      <w:pPr>
        <w:spacing w:before="0" w:after="0" w:line="264"/>
        <w:ind w:left="120"/>
        <w:jc w:val="both"/>
      </w:pPr>
    </w:p>
    <w:bookmarkStart w:name="block-18796780" w:id="10"/>
    <w:p>
      <w:pPr>
        <w:sectPr>
          <w:pgSz w:w="11906" w:h="16383" w:orient="portrait"/>
        </w:sectPr>
      </w:pPr>
    </w:p>
    <w:bookmarkEnd w:id="10"/>
    <w:bookmarkEnd w:id="9"/>
    <w:bookmarkStart w:name="block-18796782" w:id="11"/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bookmarkStart w:name="_Toc143620888" w:id="12"/>
      <w:bookmarkEnd w:id="12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>
      <w:pPr>
        <w:spacing w:before="0" w:after="0"/>
        <w:ind w:left="120"/>
        <w:jc w:val="left"/>
      </w:pPr>
      <w:bookmarkStart w:name="_Toc143620889" w:id="13"/>
      <w:bookmarkEnd w:id="13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группы объектов (изделий), выделять в них общее и различия;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последовательность совершаемых действий при создании изделия.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безопасности труда при выполнении работы;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работу, соотносить свои действия с поставленной целью;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работы.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before="0" w:after="0"/>
        <w:ind w:left="120"/>
        <w:jc w:val="left"/>
      </w:pPr>
      <w:bookmarkStart w:name="_Toc143620890" w:id="14"/>
      <w:bookmarkEnd w:id="14"/>
      <w:bookmarkStart w:name="_Toc134720971" w:id="15"/>
      <w:bookmarkEnd w:id="15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строчкой прямого стежка;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с опорой на готовый план;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материалы и инструменты по их назначению;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сушки плоских изделий пресс;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разборные и неразборные конструкции несложных изделий;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коллективные работы проектного характера.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во 2 классе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по самостоятельно составленному плану;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биговку;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и соединять детали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макет от модели, строить трёхмерный макет из готовой развёртки;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конструкторско-технологические задачи;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малых группах, осуществлять сотрудничество;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 людей, работающих в сфере обслуживания.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линии чертежа (осевая и центровая);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пользоваться канцелярским ножом, шилом;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рицовку;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конструкцию изделия по заданным условиям;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основные правила безопасной работы на компьютере;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доступной информацией, работать в программах Word, Power Point;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>
      <w:pPr>
        <w:spacing w:before="0" w:after="0"/>
        <w:ind w:left="120"/>
        <w:jc w:val="left"/>
      </w:pPr>
    </w:p>
    <w:bookmarkStart w:name="block-18796782" w:id="16"/>
    <w:p>
      <w:pPr>
        <w:sectPr>
          <w:pgSz w:w="11906" w:h="16383" w:orient="portrait"/>
        </w:sectPr>
      </w:pPr>
    </w:p>
    <w:bookmarkEnd w:id="16"/>
    <w:bookmarkEnd w:id="11"/>
    <w:bookmarkStart w:name="block-18796778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6"/>
        <w:gridCol w:w="2480"/>
        <w:gridCol w:w="1441"/>
        <w:gridCol w:w="2480"/>
        <w:gridCol w:w="2601"/>
        <w:gridCol w:w="3906"/>
      </w:tblGrid>
      <w:tr>
        <w:trPr>
          <w:trHeight w:val="300" w:hRule="atLeast"/>
          <w:trHeight w:val="144" w:hRule="atLeast"/>
        </w:trPr>
        <w:tc>
          <w:tcPr>
            <w:tcW w:w="4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7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0"/>
        <w:gridCol w:w="2560"/>
        <w:gridCol w:w="1428"/>
        <w:gridCol w:w="2466"/>
        <w:gridCol w:w="2588"/>
        <w:gridCol w:w="3872"/>
      </w:tblGrid>
      <w:tr>
        <w:trPr>
          <w:trHeight w:val="300" w:hRule="atLeast"/>
          <w:trHeight w:val="144" w:hRule="atLeast"/>
        </w:trPr>
        <w:tc>
          <w:tcPr>
            <w:tcW w:w="4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0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0"/>
        <w:gridCol w:w="2560"/>
        <w:gridCol w:w="1428"/>
        <w:gridCol w:w="2466"/>
        <w:gridCol w:w="2588"/>
        <w:gridCol w:w="3872"/>
      </w:tblGrid>
      <w:tr>
        <w:trPr>
          <w:trHeight w:val="300" w:hRule="atLeast"/>
          <w:trHeight w:val="144" w:hRule="atLeast"/>
        </w:trPr>
        <w:tc>
          <w:tcPr>
            <w:tcW w:w="4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1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формы деталей и изделий. Развертка. Чертеж развертки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типа «Конструктор». Конструирование изделий из разных материалов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2"/>
        <w:gridCol w:w="2880"/>
        <w:gridCol w:w="1380"/>
        <w:gridCol w:w="2410"/>
        <w:gridCol w:w="2535"/>
        <w:gridCol w:w="3737"/>
      </w:tblGrid>
      <w:tr>
        <w:trPr>
          <w:trHeight w:val="300" w:hRule="atLeast"/>
          <w:trHeight w:val="144" w:hRule="atLeast"/>
        </w:trPr>
        <w:tc>
          <w:tcPr>
            <w:tcW w:w="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30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8796778" w:id="18"/>
    <w:p>
      <w:pPr>
        <w:sectPr>
          <w:pgSz w:w="16383" w:h="11906" w:orient="landscape"/>
        </w:sectPr>
      </w:pPr>
    </w:p>
    <w:bookmarkEnd w:id="18"/>
    <w:bookmarkEnd w:id="17"/>
    <w:bookmarkStart w:name="block-18796783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творчество. Природные материалы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 листьев и способы их засушивания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изделия.Понятие «технология»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Резаная аппликация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178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8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31"/>
        <w:gridCol w:w="2560"/>
        <w:gridCol w:w="1171"/>
        <w:gridCol w:w="2167"/>
        <w:gridCol w:w="2310"/>
        <w:gridCol w:w="1778"/>
        <w:gridCol w:w="3077"/>
      </w:tblGrid>
      <w:tr>
        <w:trPr>
          <w:trHeight w:val="300" w:hRule="atLeast"/>
          <w:trHeight w:val="144" w:hRule="atLeast"/>
        </w:trPr>
        <w:tc>
          <w:tcPr>
            <w:tcW w:w="3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1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http://infourok.ru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http://viki.rdf.ru/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https://nsportal.ru/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http://stranamasterov.ru/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http://infourok.ru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http://infourok.ru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http://infourok.ru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[Оклеивание деталей коробки с крышкой]]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http://infourok.ru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http://infourok.ru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http://infourok.ru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http://infourok.ru</w:t>
              </w:r>
            </w:hyperlink>
          </w:p>
        </w:tc>
      </w:tr>
      <w:tr>
        <w:trPr>
          <w:trHeight w:val="220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http://infourok.ru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http://pedsovet.su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http://multiurok.ru</w:t>
              </w:r>
            </w:hyperlink>
          </w:p>
          <w:p>
            <w:pPr>
              <w:spacing w:before="0" w:after="0"/>
              <w:ind w:left="135"/>
              <w:jc w:val="left"/>
            </w:pP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http://infourok.ru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24.05.2024 </w:t>
            </w:r>
          </w:p>
        </w:tc>
        <w:tc>
          <w:tcPr>
            <w:tcW w:w="21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2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8796783" w:id="20"/>
    <w:p>
      <w:pPr>
        <w:sectPr>
          <w:pgSz w:w="16383" w:h="11906" w:orient="landscape"/>
        </w:sectPr>
      </w:pPr>
    </w:p>
    <w:bookmarkEnd w:id="20"/>
    <w:bookmarkEnd w:id="19"/>
    <w:bookmarkStart w:name="block-18796784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18796784" w:id="22"/>
    <w:p>
      <w:pPr>
        <w:sectPr>
          <w:pgSz w:w="11906" w:h="16383" w:orient="portrait"/>
        </w:sectPr>
      </w:pPr>
    </w:p>
    <w:bookmarkEnd w:id="22"/>
    <w:bookmarkEnd w:id="21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decimal"/>
      <w:lvlText w:val="%1."/>
      <w:lvlJc w:val="left"/>
      <w:pPr>
        <w:ind w:left="960" w:hanging="36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://pedsovet.su" Type="http://schemas.openxmlformats.org/officeDocument/2006/relationships/hyperlink" Id="rId4"/>
    <Relationship TargetMode="External" Target="http://multiurok.ru" Type="http://schemas.openxmlformats.org/officeDocument/2006/relationships/hyperlink" Id="rId5"/>
    <Relationship TargetMode="External" Target="http://pedsovet.su" Type="http://schemas.openxmlformats.org/officeDocument/2006/relationships/hyperlink" Id="rId6"/>
    <Relationship TargetMode="External" Target="http://multiurok.ru" Type="http://schemas.openxmlformats.org/officeDocument/2006/relationships/hyperlink" Id="rId7"/>
    <Relationship TargetMode="External" Target="http://pedsovet.su" Type="http://schemas.openxmlformats.org/officeDocument/2006/relationships/hyperlink" Id="rId8"/>
    <Relationship TargetMode="External" Target="http://multiurok.ru" Type="http://schemas.openxmlformats.org/officeDocument/2006/relationships/hyperlink" Id="rId9"/>
    <Relationship TargetMode="External" Target="http://pedsovet.su" Type="http://schemas.openxmlformats.org/officeDocument/2006/relationships/hyperlink" Id="rId10"/>
    <Relationship TargetMode="External" Target="http://multiurok.ru" Type="http://schemas.openxmlformats.org/officeDocument/2006/relationships/hyperlink" Id="rId11"/>
    <Relationship TargetMode="External" Target="http://pedsovet.su" Type="http://schemas.openxmlformats.org/officeDocument/2006/relationships/hyperlink" Id="rId12"/>
    <Relationship TargetMode="External" Target="http://multiurok.ru" Type="http://schemas.openxmlformats.org/officeDocument/2006/relationships/hyperlink" Id="rId13"/>
    <Relationship TargetMode="External" Target="http://pedsovet.su" Type="http://schemas.openxmlformats.org/officeDocument/2006/relationships/hyperlink" Id="rId14"/>
    <Relationship TargetMode="External" Target="http://multiurok.ru" Type="http://schemas.openxmlformats.org/officeDocument/2006/relationships/hyperlink" Id="rId15"/>
    <Relationship TargetMode="External" Target="http://pedsovet.su" Type="http://schemas.openxmlformats.org/officeDocument/2006/relationships/hyperlink" Id="rId16"/>
    <Relationship TargetMode="External" Target="http://multiurok.ru" Type="http://schemas.openxmlformats.org/officeDocument/2006/relationships/hyperlink" Id="rId17"/>
    <Relationship TargetMode="External" Target="http://pedsovet.su" Type="http://schemas.openxmlformats.org/officeDocument/2006/relationships/hyperlink" Id="rId18"/>
    <Relationship TargetMode="External" Target="http://multiurok.ru" Type="http://schemas.openxmlformats.org/officeDocument/2006/relationships/hyperlink" Id="rId19"/>
    <Relationship TargetMode="External" Target="http://pedsovet.su" Type="http://schemas.openxmlformats.org/officeDocument/2006/relationships/hyperlink" Id="rId20"/>
    <Relationship TargetMode="External" Target="http://multiurok.ru" Type="http://schemas.openxmlformats.org/officeDocument/2006/relationships/hyperlink" Id="rId21"/>
    <Relationship TargetMode="External" Target="http://pedsovet.su" Type="http://schemas.openxmlformats.org/officeDocument/2006/relationships/hyperlink" Id="rId22"/>
    <Relationship TargetMode="External" Target="http://multiurok.ru" Type="http://schemas.openxmlformats.org/officeDocument/2006/relationships/hyperlink" Id="rId23"/>
    <Relationship TargetMode="External" Target="http://pedsovet.su" Type="http://schemas.openxmlformats.org/officeDocument/2006/relationships/hyperlink" Id="rId24"/>
    <Relationship TargetMode="External" Target="http://multiurok.ru" Type="http://schemas.openxmlformats.org/officeDocument/2006/relationships/hyperlink" Id="rId25"/>
    <Relationship TargetMode="External" Target="http://pedsovet.su" Type="http://schemas.openxmlformats.org/officeDocument/2006/relationships/hyperlink" Id="rId26"/>
    <Relationship TargetMode="External" Target="http://multiurok.ru" Type="http://schemas.openxmlformats.org/officeDocument/2006/relationships/hyperlink" Id="rId27"/>
    <Relationship TargetMode="External" Target="http://pedsovet.su" Type="http://schemas.openxmlformats.org/officeDocument/2006/relationships/hyperlink" Id="rId28"/>
    <Relationship TargetMode="External" Target="http://multiurok.ru" Type="http://schemas.openxmlformats.org/officeDocument/2006/relationships/hyperlink" Id="rId29"/>
    <Relationship TargetMode="External" Target="http://pedsovet.su" Type="http://schemas.openxmlformats.org/officeDocument/2006/relationships/hyperlink" Id="rId30"/>
    <Relationship TargetMode="External" Target="http://multiurok.ru" Type="http://schemas.openxmlformats.org/officeDocument/2006/relationships/hyperlink" Id="rId31"/>
    <Relationship TargetMode="External" Target="http://pedsovet.su" Type="http://schemas.openxmlformats.org/officeDocument/2006/relationships/hyperlink" Id="rId32"/>
    <Relationship TargetMode="External" Target="http://multiurok.ru" Type="http://schemas.openxmlformats.org/officeDocument/2006/relationships/hyperlink" Id="rId33"/>
    <Relationship TargetMode="External" Target="http://pedsovet.su" Type="http://schemas.openxmlformats.org/officeDocument/2006/relationships/hyperlink" Id="rId34"/>
    <Relationship TargetMode="External" Target="http://multiurok.ru" Type="http://schemas.openxmlformats.org/officeDocument/2006/relationships/hyperlink" Id="rId35"/>
    <Relationship TargetMode="External" Target="http://pedsovet.su" Type="http://schemas.openxmlformats.org/officeDocument/2006/relationships/hyperlink" Id="rId36"/>
    <Relationship TargetMode="External" Target="http://multiurok.ru" Type="http://schemas.openxmlformats.org/officeDocument/2006/relationships/hyperlink" Id="rId37"/>
    <Relationship TargetMode="External" Target="http://pedsovet.su" Type="http://schemas.openxmlformats.org/officeDocument/2006/relationships/hyperlink" Id="rId38"/>
    <Relationship TargetMode="External" Target="http://multiurok.ru" Type="http://schemas.openxmlformats.org/officeDocument/2006/relationships/hyperlink" Id="rId39"/>
    <Relationship TargetMode="External" Target="http://pedsovet.su" Type="http://schemas.openxmlformats.org/officeDocument/2006/relationships/hyperlink" Id="rId40"/>
    <Relationship TargetMode="External" Target="http://multiurok.ru" Type="http://schemas.openxmlformats.org/officeDocument/2006/relationships/hyperlink" Id="rId41"/>
    <Relationship TargetMode="External" Target="http://pedsovet.su" Type="http://schemas.openxmlformats.org/officeDocument/2006/relationships/hyperlink" Id="rId42"/>
    <Relationship TargetMode="External" Target="http://multiurok.ru" Type="http://schemas.openxmlformats.org/officeDocument/2006/relationships/hyperlink" Id="rId43"/>
    <Relationship TargetMode="External" Target="http://pedsovet.su" Type="http://schemas.openxmlformats.org/officeDocument/2006/relationships/hyperlink" Id="rId44"/>
    <Relationship TargetMode="External" Target="http://multiurok.ru" Type="http://schemas.openxmlformats.org/officeDocument/2006/relationships/hyperlink" Id="rId45"/>
    <Relationship TargetMode="External" Target="http://pedsovet.su" Type="http://schemas.openxmlformats.org/officeDocument/2006/relationships/hyperlink" Id="rId46"/>
    <Relationship TargetMode="External" Target="http://multiurok.ru" Type="http://schemas.openxmlformats.org/officeDocument/2006/relationships/hyperlink" Id="rId47"/>
    <Relationship TargetMode="External" Target="http://pedsovet.su" Type="http://schemas.openxmlformats.org/officeDocument/2006/relationships/hyperlink" Id="rId48"/>
    <Relationship TargetMode="External" Target="http://multiurok.ru" Type="http://schemas.openxmlformats.org/officeDocument/2006/relationships/hyperlink" Id="rId49"/>
    <Relationship TargetMode="External" Target="http://pedsovet.su" Type="http://schemas.openxmlformats.org/officeDocument/2006/relationships/hyperlink" Id="rId50"/>
    <Relationship TargetMode="External" Target="http://multiurok.ru" Type="http://schemas.openxmlformats.org/officeDocument/2006/relationships/hyperlink" Id="rId51"/>
    <Relationship TargetMode="External" Target="http://pedsovet.su" Type="http://schemas.openxmlformats.org/officeDocument/2006/relationships/hyperlink" Id="rId52"/>
    <Relationship TargetMode="External" Target="http://multiurok.ru" Type="http://schemas.openxmlformats.org/officeDocument/2006/relationships/hyperlink" Id="rId53"/>
    <Relationship TargetMode="External" Target="http://pedsovet.su" Type="http://schemas.openxmlformats.org/officeDocument/2006/relationships/hyperlink" Id="rId54"/>
    <Relationship TargetMode="External" Target="http://multiurok.ru" Type="http://schemas.openxmlformats.org/officeDocument/2006/relationships/hyperlink" Id="rId55"/>
    <Relationship TargetMode="External" Target="http://pedsovet.su" Type="http://schemas.openxmlformats.org/officeDocument/2006/relationships/hyperlink" Id="rId56"/>
    <Relationship TargetMode="External" Target="http://multiurok.ru" Type="http://schemas.openxmlformats.org/officeDocument/2006/relationships/hyperlink" Id="rId57"/>
    <Relationship TargetMode="External" Target="http://pedsovet.su" Type="http://schemas.openxmlformats.org/officeDocument/2006/relationships/hyperlink" Id="rId58"/>
    <Relationship TargetMode="External" Target="http://multiurok.ru" Type="http://schemas.openxmlformats.org/officeDocument/2006/relationships/hyperlink" Id="rId59"/>
    <Relationship TargetMode="External" Target="http://pedsovet.su" Type="http://schemas.openxmlformats.org/officeDocument/2006/relationships/hyperlink" Id="rId60"/>
    <Relationship TargetMode="External" Target="http://multiurok.ru" Type="http://schemas.openxmlformats.org/officeDocument/2006/relationships/hyperlink" Id="rId61"/>
    <Relationship TargetMode="External" Target="http://pedsovet.su" Type="http://schemas.openxmlformats.org/officeDocument/2006/relationships/hyperlink" Id="rId62"/>
    <Relationship TargetMode="External" Target="http://multiurok.ru" Type="http://schemas.openxmlformats.org/officeDocument/2006/relationships/hyperlink" Id="rId63"/>
    <Relationship TargetMode="External" Target="http://pedsovet.su" Type="http://schemas.openxmlformats.org/officeDocument/2006/relationships/hyperlink" Id="rId64"/>
    <Relationship TargetMode="External" Target="http://multiurok.ru" Type="http://schemas.openxmlformats.org/officeDocument/2006/relationships/hyperlink" Id="rId65"/>
    <Relationship TargetMode="External" Target="http://pedsovet.su" Type="http://schemas.openxmlformats.org/officeDocument/2006/relationships/hyperlink" Id="rId66"/>
    <Relationship TargetMode="External" Target="http://multiurok.ru" Type="http://schemas.openxmlformats.org/officeDocument/2006/relationships/hyperlink" Id="rId67"/>
    <Relationship TargetMode="External" Target="http://pedsovet.su" Type="http://schemas.openxmlformats.org/officeDocument/2006/relationships/hyperlink" Id="rId68"/>
    <Relationship TargetMode="External" Target="http://multiurok.ru" Type="http://schemas.openxmlformats.org/officeDocument/2006/relationships/hyperlink" Id="rId69"/>
    <Relationship TargetMode="External" Target="http://pedsovet.su" Type="http://schemas.openxmlformats.org/officeDocument/2006/relationships/hyperlink" Id="rId70"/>
    <Relationship TargetMode="External" Target="http://multiurok.ru" Type="http://schemas.openxmlformats.org/officeDocument/2006/relationships/hyperlink" Id="rId71"/>
    <Relationship TargetMode="External" Target="http://infourok.ru" Type="http://schemas.openxmlformats.org/officeDocument/2006/relationships/hyperlink" Id="rId72"/>
    <Relationship TargetMode="External" Target="http://viki.rdf.ru/" Type="http://schemas.openxmlformats.org/officeDocument/2006/relationships/hyperlink" Id="rId73"/>
    <Relationship TargetMode="External" Target="https://nsportal.ru/" Type="http://schemas.openxmlformats.org/officeDocument/2006/relationships/hyperlink" Id="rId74"/>
    <Relationship TargetMode="External" Target="https://resh.edu.ru/" Type="http://schemas.openxmlformats.org/officeDocument/2006/relationships/hyperlink" Id="rId75"/>
    <Relationship TargetMode="External" Target="http://stranamasterov.ru/" Type="http://schemas.openxmlformats.org/officeDocument/2006/relationships/hyperlink" Id="rId76"/>
    <Relationship TargetMode="External" Target="http://pedsovet.su" Type="http://schemas.openxmlformats.org/officeDocument/2006/relationships/hyperlink" Id="rId77"/>
    <Relationship TargetMode="External" Target="http://multiurok.ru" Type="http://schemas.openxmlformats.org/officeDocument/2006/relationships/hyperlink" Id="rId78"/>
    <Relationship TargetMode="External" Target="http://infourok.ru" Type="http://schemas.openxmlformats.org/officeDocument/2006/relationships/hyperlink" Id="rId79"/>
    <Relationship TargetMode="External" Target="http://pedsovet.su" Type="http://schemas.openxmlformats.org/officeDocument/2006/relationships/hyperlink" Id="rId80"/>
    <Relationship TargetMode="External" Target="http://multiurok.ru" Type="http://schemas.openxmlformats.org/officeDocument/2006/relationships/hyperlink" Id="rId81"/>
    <Relationship TargetMode="External" Target="http://infourok.ru" Type="http://schemas.openxmlformats.org/officeDocument/2006/relationships/hyperlink" Id="rId82"/>
    <Relationship TargetMode="External" Target="http://pedsovet.su" Type="http://schemas.openxmlformats.org/officeDocument/2006/relationships/hyperlink" Id="rId83"/>
    <Relationship TargetMode="External" Target="http://multiurok.ru" Type="http://schemas.openxmlformats.org/officeDocument/2006/relationships/hyperlink" Id="rId84"/>
    <Relationship TargetMode="External" Target="http://infourok.ru" Type="http://schemas.openxmlformats.org/officeDocument/2006/relationships/hyperlink" Id="rId85"/>
    <Relationship TargetMode="External" Target="http://pedsovet.su" Type="http://schemas.openxmlformats.org/officeDocument/2006/relationships/hyperlink" Id="rId86"/>
    <Relationship TargetMode="External" Target="http://multiurok.ru" Type="http://schemas.openxmlformats.org/officeDocument/2006/relationships/hyperlink" Id="rId87"/>
    <Relationship TargetMode="External" Target="http://infourok.ru" Type="http://schemas.openxmlformats.org/officeDocument/2006/relationships/hyperlink" Id="rId88"/>
    <Relationship TargetMode="External" Target="http://pedsovet.su" Type="http://schemas.openxmlformats.org/officeDocument/2006/relationships/hyperlink" Id="rId89"/>
    <Relationship TargetMode="External" Target="http://multiurok.ru" Type="http://schemas.openxmlformats.org/officeDocument/2006/relationships/hyperlink" Id="rId90"/>
    <Relationship TargetMode="External" Target="http://infourok.ru" Type="http://schemas.openxmlformats.org/officeDocument/2006/relationships/hyperlink" Id="rId91"/>
    <Relationship TargetMode="External" Target="http://pedsovet.su" Type="http://schemas.openxmlformats.org/officeDocument/2006/relationships/hyperlink" Id="rId92"/>
    <Relationship TargetMode="External" Target="http://multiurok.ru" Type="http://schemas.openxmlformats.org/officeDocument/2006/relationships/hyperlink" Id="rId93"/>
    <Relationship TargetMode="External" Target="http://infourok.ru" Type="http://schemas.openxmlformats.org/officeDocument/2006/relationships/hyperlink" Id="rId94"/>
    <Relationship TargetMode="External" Target="http://pedsovet.su" Type="http://schemas.openxmlformats.org/officeDocument/2006/relationships/hyperlink" Id="rId95"/>
    <Relationship TargetMode="External" Target="http://multiurok.ru" Type="http://schemas.openxmlformats.org/officeDocument/2006/relationships/hyperlink" Id="rId96"/>
    <Relationship TargetMode="External" Target="http://infourok.ru" Type="http://schemas.openxmlformats.org/officeDocument/2006/relationships/hyperlink" Id="rId97"/>
    <Relationship TargetMode="External" Target="http://pedsovet.su" Type="http://schemas.openxmlformats.org/officeDocument/2006/relationships/hyperlink" Id="rId98"/>
    <Relationship TargetMode="External" Target="http://multiurok.ru" Type="http://schemas.openxmlformats.org/officeDocument/2006/relationships/hyperlink" Id="rId99"/>
    <Relationship TargetMode="External" Target="http://infourok.ru" Type="http://schemas.openxmlformats.org/officeDocument/2006/relationships/hyperlink" Id="rId100"/>
    <Relationship TargetMode="External" Target="http://pedsovet.su" Type="http://schemas.openxmlformats.org/officeDocument/2006/relationships/hyperlink" Id="rId101"/>
    <Relationship TargetMode="External" Target="http://multiurok.ru" Type="http://schemas.openxmlformats.org/officeDocument/2006/relationships/hyperlink" Id="rId102"/>
    <Relationship TargetMode="External" Target="http://infourok.ru" Type="http://schemas.openxmlformats.org/officeDocument/2006/relationships/hyperlink" Id="rId10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